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pageBreakBefore w:val="0"/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z4bysu43u6vc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Employee Pulse Survey Template: Crisis Response</w:t>
      </w:r>
    </w:p>
    <w:p w14:paraId="00000003">
      <w:pPr>
        <w:pageBreakBefore w:val="0"/>
        <w:jc w:val="center"/>
        <w:rPr>
          <w:rFonts w:ascii="Cambria" w:hAnsi="Cambria" w:eastAsia="Cambria" w:cs="Cambria"/>
          <w:color w:val="1155CC"/>
          <w:sz w:val="28"/>
          <w:szCs w:val="28"/>
        </w:rPr>
      </w:pPr>
    </w:p>
    <w:p w14:paraId="00000004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This template helps you assess employee perceptions during an emergency situation or crisis (natural disaster, COVID-19 pandemic, etc.) that impacts your workforce.</w:t>
      </w:r>
    </w:p>
    <w:p w14:paraId="00000005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06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 feel well supported by my organization at this time.</w:t>
      </w:r>
    </w:p>
    <w:p w14:paraId="00000007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08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09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0A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0B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0C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0D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0E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 feel well supported by my manager at this time.</w:t>
      </w:r>
    </w:p>
    <w:p w14:paraId="0000000F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0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11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12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13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14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15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6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The frequency of communication from leaders has been effective.</w:t>
      </w:r>
    </w:p>
    <w:p w14:paraId="00000017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8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19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1A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1B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1C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1D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E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 have the materials and resources I need to work effectively at this time.</w:t>
      </w:r>
    </w:p>
    <w:p w14:paraId="0000001F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0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21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22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23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24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25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6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Our team can successfully accomplish our goals at this time.</w:t>
      </w:r>
    </w:p>
    <w:p w14:paraId="00000027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8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29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2A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2B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2C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2D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E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 know where to go for more information, updates, or questions at this time.</w:t>
      </w:r>
    </w:p>
    <w:p w14:paraId="0000002F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30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1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2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3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4">
      <w:pPr>
        <w:pageBreakBefore w:val="0"/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5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36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 am proud to tell others about my Company's actions during this time.</w:t>
      </w:r>
    </w:p>
    <w:p w14:paraId="00000037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38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9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A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B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C">
      <w:pPr>
        <w:pageBreakBefore w:val="0"/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D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3E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I believe my company is taking the appropriate steps to minimize disruption to our business during this time.</w:t>
      </w:r>
    </w:p>
    <w:p w14:paraId="0000003F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40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1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2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3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4">
      <w:pPr>
        <w:pageBreakBefore w:val="0"/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5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46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What resources or information do you need to feel more supported at this time?</w:t>
      </w:r>
    </w:p>
    <w:p w14:paraId="00000047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48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330907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4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  <w:highlight w:val="white"/>
              </w:rPr>
            </w:pPr>
          </w:p>
          <w:p w14:paraId="0000004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  <w:highlight w:val="white"/>
              </w:rPr>
            </w:pPr>
          </w:p>
        </w:tc>
      </w:tr>
    </w:tbl>
    <w:p w14:paraId="0000004B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4C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4D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What do you wish senior management knew about your experience at work?</w:t>
      </w:r>
    </w:p>
    <w:p w14:paraId="0000004E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4F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0781542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  <w:highlight w:val="white"/>
              </w:rPr>
            </w:pPr>
          </w:p>
          <w:p w14:paraId="0000005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  <w:highlight w:val="white"/>
              </w:rPr>
            </w:pPr>
          </w:p>
        </w:tc>
      </w:tr>
    </w:tbl>
    <w:p w14:paraId="0000005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53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54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55">
      <w:pPr>
        <w:pageBreakBefore w:val="0"/>
      </w:pPr>
    </w:p>
    <w:p w14:paraId="00000056">
      <w:pPr>
        <w:pageBreakBefore w:val="0"/>
      </w:pP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1" w:fontKey="{2B5C7EC3-EE30-4A45-BF4A-C1201F65425B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93292673-7B0A-4694-B61A-94BEC6EC81BF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541451D5-D300-4BA4-AB00-11AE943C1294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34882C5E-7B17-49F5-9ECF-E3884B05E5BB}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5" w:fontKey="{A11B5293-9B8D-409D-9F75-A2C29CFA1F0C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6" w:fontKey="{11D9E4C7-3D14-47B6-9437-37C2DB00266A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7" w:fontKey="{50E2126C-0188-4AE8-BA5D-76E88F8A694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25B654F3"/>
    <w:multiLevelType w:val="multilevel"/>
    <w:tmpl w:val="25B654F3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59ADCABA"/>
    <w:multiLevelType w:val="multilevel"/>
    <w:tmpl w:val="59ADCAB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>
    <w:nsid w:val="72183CF9"/>
    <w:multiLevelType w:val="multilevel"/>
    <w:tmpl w:val="72183CF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FB35589"/>
    <w:rsid w:val="2DB66DA4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2026-03-03T06:11:00Z</dcterms:created>
  <dc:creator>ashvini</dc:creator>
  <cp:lastModifiedBy>Ashvini chelani</cp:lastModifiedBy>
  <dcterms:modified xsi:type="dcterms:W3CDTF">2026-03-03T06:41:13Z</dcterms:modified>
</cp:coreProperties>
</file>